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7427" w14:textId="77777777" w:rsidR="00D57FE3" w:rsidRPr="00591845" w:rsidRDefault="00F63C0D">
      <w:pPr>
        <w:pStyle w:val="Ttulo"/>
        <w:rPr>
          <w:lang w:val="pt-BR"/>
        </w:rPr>
      </w:pPr>
      <w:r w:rsidRPr="00591845">
        <w:rPr>
          <w:lang w:val="pt-BR"/>
        </w:rPr>
        <w:t>PLANILHA DE FORMAÇÃO DE PREÇOS E CUSTOS</w:t>
      </w:r>
    </w:p>
    <w:p w14:paraId="196EACE0" w14:textId="77777777" w:rsidR="00D57FE3" w:rsidRPr="00591845" w:rsidRDefault="00F63C0D">
      <w:pPr>
        <w:rPr>
          <w:lang w:val="pt-BR"/>
        </w:rPr>
      </w:pPr>
      <w:r w:rsidRPr="00591845">
        <w:rPr>
          <w:lang w:val="pt-BR"/>
        </w:rPr>
        <w:t>Contratação de empresa para manutenção do Campo Municipal Progresso</w:t>
      </w:r>
    </w:p>
    <w:p w14:paraId="45EAC366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1. IDENTIFICAÇÃO DO LICITANTE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D57FE3" w:rsidRPr="00591845" w14:paraId="363DF6C1" w14:textId="77777777">
        <w:tc>
          <w:tcPr>
            <w:tcW w:w="4320" w:type="dxa"/>
          </w:tcPr>
          <w:p w14:paraId="5A56F878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Razão Social</w:t>
            </w:r>
          </w:p>
        </w:tc>
        <w:tc>
          <w:tcPr>
            <w:tcW w:w="4320" w:type="dxa"/>
          </w:tcPr>
          <w:p w14:paraId="5586FA52" w14:textId="77777777" w:rsidR="00D57FE3" w:rsidRPr="00591845" w:rsidRDefault="00D57FE3">
            <w:pPr>
              <w:rPr>
                <w:lang w:val="pt-BR"/>
              </w:rPr>
            </w:pPr>
          </w:p>
        </w:tc>
      </w:tr>
      <w:tr w:rsidR="00D57FE3" w:rsidRPr="00591845" w14:paraId="7E7482C9" w14:textId="77777777">
        <w:tc>
          <w:tcPr>
            <w:tcW w:w="4320" w:type="dxa"/>
          </w:tcPr>
          <w:p w14:paraId="0230113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CNPJ</w:t>
            </w:r>
          </w:p>
        </w:tc>
        <w:tc>
          <w:tcPr>
            <w:tcW w:w="4320" w:type="dxa"/>
          </w:tcPr>
          <w:p w14:paraId="091179A6" w14:textId="77777777" w:rsidR="00D57FE3" w:rsidRPr="00591845" w:rsidRDefault="00D57FE3">
            <w:pPr>
              <w:rPr>
                <w:lang w:val="pt-BR"/>
              </w:rPr>
            </w:pPr>
          </w:p>
        </w:tc>
      </w:tr>
      <w:tr w:rsidR="00D57FE3" w:rsidRPr="00591845" w14:paraId="1EF91267" w14:textId="77777777">
        <w:tc>
          <w:tcPr>
            <w:tcW w:w="4320" w:type="dxa"/>
          </w:tcPr>
          <w:p w14:paraId="56CA53AB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Regime Tributário</w:t>
            </w:r>
          </w:p>
        </w:tc>
        <w:tc>
          <w:tcPr>
            <w:tcW w:w="4320" w:type="dxa"/>
          </w:tcPr>
          <w:p w14:paraId="2AF89F03" w14:textId="77777777" w:rsidR="00D57FE3" w:rsidRPr="00591845" w:rsidRDefault="00D57FE3">
            <w:pPr>
              <w:rPr>
                <w:lang w:val="pt-BR"/>
              </w:rPr>
            </w:pPr>
          </w:p>
        </w:tc>
      </w:tr>
      <w:tr w:rsidR="00D57FE3" w:rsidRPr="00591845" w14:paraId="3B7CD1F1" w14:textId="77777777">
        <w:tc>
          <w:tcPr>
            <w:tcW w:w="4320" w:type="dxa"/>
          </w:tcPr>
          <w:p w14:paraId="5443CADD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Enquadramento</w:t>
            </w:r>
          </w:p>
        </w:tc>
        <w:tc>
          <w:tcPr>
            <w:tcW w:w="4320" w:type="dxa"/>
          </w:tcPr>
          <w:p w14:paraId="47CA6B22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MEI / ME / EPP</w:t>
            </w:r>
          </w:p>
        </w:tc>
      </w:tr>
      <w:tr w:rsidR="00D57FE3" w:rsidRPr="00591845" w14:paraId="5B69BB95" w14:textId="77777777">
        <w:tc>
          <w:tcPr>
            <w:tcW w:w="4320" w:type="dxa"/>
          </w:tcPr>
          <w:p w14:paraId="3E8ED52E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Responsável Legal</w:t>
            </w:r>
          </w:p>
        </w:tc>
        <w:tc>
          <w:tcPr>
            <w:tcW w:w="4320" w:type="dxa"/>
          </w:tcPr>
          <w:p w14:paraId="08951C42" w14:textId="77777777" w:rsidR="00D57FE3" w:rsidRPr="00591845" w:rsidRDefault="00D57FE3">
            <w:pPr>
              <w:rPr>
                <w:lang w:val="pt-BR"/>
              </w:rPr>
            </w:pPr>
          </w:p>
        </w:tc>
      </w:tr>
      <w:tr w:rsidR="00D57FE3" w:rsidRPr="00591845" w14:paraId="6E3FC793" w14:textId="77777777">
        <w:tc>
          <w:tcPr>
            <w:tcW w:w="4320" w:type="dxa"/>
          </w:tcPr>
          <w:p w14:paraId="024E3865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Telefone</w:t>
            </w:r>
          </w:p>
        </w:tc>
        <w:tc>
          <w:tcPr>
            <w:tcW w:w="4320" w:type="dxa"/>
          </w:tcPr>
          <w:p w14:paraId="0DD63870" w14:textId="77777777" w:rsidR="00D57FE3" w:rsidRPr="00591845" w:rsidRDefault="00D57FE3">
            <w:pPr>
              <w:rPr>
                <w:lang w:val="pt-BR"/>
              </w:rPr>
            </w:pPr>
          </w:p>
        </w:tc>
      </w:tr>
      <w:tr w:rsidR="00D57FE3" w:rsidRPr="00591845" w14:paraId="462A6AA9" w14:textId="77777777">
        <w:tc>
          <w:tcPr>
            <w:tcW w:w="4320" w:type="dxa"/>
          </w:tcPr>
          <w:p w14:paraId="1FD84DA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E-mail</w:t>
            </w:r>
          </w:p>
        </w:tc>
        <w:tc>
          <w:tcPr>
            <w:tcW w:w="4320" w:type="dxa"/>
          </w:tcPr>
          <w:p w14:paraId="48281E97" w14:textId="77777777" w:rsidR="00D57FE3" w:rsidRPr="00591845" w:rsidRDefault="00D57FE3">
            <w:pPr>
              <w:rPr>
                <w:lang w:val="pt-BR"/>
              </w:rPr>
            </w:pPr>
          </w:p>
        </w:tc>
      </w:tr>
    </w:tbl>
    <w:p w14:paraId="644AAD22" w14:textId="77777777" w:rsidR="00D57FE3" w:rsidRPr="00591845" w:rsidRDefault="00D57FE3">
      <w:pPr>
        <w:rPr>
          <w:lang w:val="pt-BR"/>
        </w:rPr>
      </w:pPr>
    </w:p>
    <w:p w14:paraId="1FE0E618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2. COMPOSIÇÃO DA MÃO DE OBRA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57FE3" w:rsidRPr="00591845" w14:paraId="0965E0EF" w14:textId="77777777">
        <w:tc>
          <w:tcPr>
            <w:tcW w:w="2160" w:type="dxa"/>
          </w:tcPr>
          <w:p w14:paraId="11E7DA0C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Item</w:t>
            </w:r>
          </w:p>
        </w:tc>
        <w:tc>
          <w:tcPr>
            <w:tcW w:w="2160" w:type="dxa"/>
          </w:tcPr>
          <w:p w14:paraId="06A4C21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Quantidade</w:t>
            </w:r>
          </w:p>
        </w:tc>
        <w:tc>
          <w:tcPr>
            <w:tcW w:w="2160" w:type="dxa"/>
          </w:tcPr>
          <w:p w14:paraId="79B6F45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Unitário (R$)</w:t>
            </w:r>
          </w:p>
        </w:tc>
        <w:tc>
          <w:tcPr>
            <w:tcW w:w="2160" w:type="dxa"/>
          </w:tcPr>
          <w:p w14:paraId="7AC8EE2B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Mensal (R$)</w:t>
            </w:r>
          </w:p>
        </w:tc>
      </w:tr>
      <w:tr w:rsidR="00D57FE3" w:rsidRPr="00591845" w14:paraId="0D3D5353" w14:textId="77777777">
        <w:tc>
          <w:tcPr>
            <w:tcW w:w="2160" w:type="dxa"/>
          </w:tcPr>
          <w:p w14:paraId="2472E74D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Pró-labore do titular</w:t>
            </w:r>
          </w:p>
        </w:tc>
        <w:tc>
          <w:tcPr>
            <w:tcW w:w="2160" w:type="dxa"/>
          </w:tcPr>
          <w:p w14:paraId="67202A78" w14:textId="6E34C054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1</w:t>
            </w:r>
          </w:p>
        </w:tc>
        <w:tc>
          <w:tcPr>
            <w:tcW w:w="2160" w:type="dxa"/>
          </w:tcPr>
          <w:p w14:paraId="580A31F5" w14:textId="77D7E5C6" w:rsidR="00D57FE3" w:rsidRPr="00591845" w:rsidRDefault="000A49E0">
            <w:pPr>
              <w:rPr>
                <w:lang w:val="pt-BR"/>
              </w:rPr>
            </w:pPr>
            <w:r>
              <w:rPr>
                <w:lang w:val="pt-BR"/>
              </w:rPr>
              <w:t>R$ 1.053,95</w:t>
            </w:r>
          </w:p>
        </w:tc>
        <w:tc>
          <w:tcPr>
            <w:tcW w:w="2160" w:type="dxa"/>
          </w:tcPr>
          <w:p w14:paraId="1A2B6138" w14:textId="301D4218" w:rsidR="00D57FE3" w:rsidRPr="00591845" w:rsidRDefault="000A49E0">
            <w:pPr>
              <w:rPr>
                <w:lang w:val="pt-BR"/>
              </w:rPr>
            </w:pPr>
            <w:r>
              <w:rPr>
                <w:lang w:val="pt-BR"/>
              </w:rPr>
              <w:t>R$ 1.053,95</w:t>
            </w:r>
          </w:p>
        </w:tc>
      </w:tr>
      <w:tr w:rsidR="00D57FE3" w:rsidRPr="00591845" w14:paraId="7A2C794A" w14:textId="77777777">
        <w:tc>
          <w:tcPr>
            <w:tcW w:w="2160" w:type="dxa"/>
          </w:tcPr>
          <w:p w14:paraId="04B2508D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Salário empregado (se houver)</w:t>
            </w:r>
          </w:p>
        </w:tc>
        <w:tc>
          <w:tcPr>
            <w:tcW w:w="2160" w:type="dxa"/>
          </w:tcPr>
          <w:p w14:paraId="47C8E9F1" w14:textId="7DDD6FCD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01C3AFA7" w14:textId="43DCFAE1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4B3638C3" w14:textId="0EA4C59A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  <w:tr w:rsidR="00D57FE3" w:rsidRPr="00591845" w14:paraId="5FDDBD20" w14:textId="77777777">
        <w:tc>
          <w:tcPr>
            <w:tcW w:w="2160" w:type="dxa"/>
          </w:tcPr>
          <w:p w14:paraId="173604AC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Horas extras (se houver)</w:t>
            </w:r>
          </w:p>
        </w:tc>
        <w:tc>
          <w:tcPr>
            <w:tcW w:w="2160" w:type="dxa"/>
          </w:tcPr>
          <w:p w14:paraId="0E5DE678" w14:textId="3316FE44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435F54F9" w14:textId="0F9157F7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3B4BA3F5" w14:textId="623D6768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  <w:tr w:rsidR="00D57FE3" w:rsidRPr="00591845" w14:paraId="3821385A" w14:textId="77777777">
        <w:tc>
          <w:tcPr>
            <w:tcW w:w="2160" w:type="dxa"/>
          </w:tcPr>
          <w:p w14:paraId="58AD6DA2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Adicional (se houver)</w:t>
            </w:r>
          </w:p>
        </w:tc>
        <w:tc>
          <w:tcPr>
            <w:tcW w:w="2160" w:type="dxa"/>
          </w:tcPr>
          <w:p w14:paraId="1053C71B" w14:textId="142534AC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790A15D2" w14:textId="55E86A7B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  <w:tc>
          <w:tcPr>
            <w:tcW w:w="2160" w:type="dxa"/>
          </w:tcPr>
          <w:p w14:paraId="12F41047" w14:textId="68B4DF0A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</w:tbl>
    <w:p w14:paraId="6D7BB640" w14:textId="77777777" w:rsidR="00D57FE3" w:rsidRPr="00591845" w:rsidRDefault="00D57FE3">
      <w:pPr>
        <w:rPr>
          <w:lang w:val="pt-BR"/>
        </w:rPr>
      </w:pPr>
    </w:p>
    <w:p w14:paraId="3E0BA21F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3. ENCARGOS SOCIAIS E TRABALHISTAS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D57FE3" w:rsidRPr="00591845" w14:paraId="1B986168" w14:textId="77777777">
        <w:tc>
          <w:tcPr>
            <w:tcW w:w="2880" w:type="dxa"/>
          </w:tcPr>
          <w:p w14:paraId="5F575640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Encargo</w:t>
            </w:r>
          </w:p>
        </w:tc>
        <w:tc>
          <w:tcPr>
            <w:tcW w:w="2880" w:type="dxa"/>
          </w:tcPr>
          <w:p w14:paraId="3494D108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Percentual</w:t>
            </w:r>
          </w:p>
        </w:tc>
        <w:tc>
          <w:tcPr>
            <w:tcW w:w="2880" w:type="dxa"/>
          </w:tcPr>
          <w:p w14:paraId="4C23FC71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(R$)</w:t>
            </w:r>
          </w:p>
        </w:tc>
      </w:tr>
      <w:tr w:rsidR="00D57FE3" w:rsidRPr="00591845" w14:paraId="3345D776" w14:textId="77777777">
        <w:tc>
          <w:tcPr>
            <w:tcW w:w="2880" w:type="dxa"/>
          </w:tcPr>
          <w:p w14:paraId="3FDD8AE7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INSS Patronal</w:t>
            </w:r>
          </w:p>
        </w:tc>
        <w:tc>
          <w:tcPr>
            <w:tcW w:w="2880" w:type="dxa"/>
          </w:tcPr>
          <w:p w14:paraId="31269BA2" w14:textId="3C67193C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312D55EB" w14:textId="78C35285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  <w:tr w:rsidR="00D57FE3" w:rsidRPr="00591845" w14:paraId="5456700D" w14:textId="77777777">
        <w:tc>
          <w:tcPr>
            <w:tcW w:w="2880" w:type="dxa"/>
          </w:tcPr>
          <w:p w14:paraId="1967A176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FGTS</w:t>
            </w:r>
          </w:p>
        </w:tc>
        <w:tc>
          <w:tcPr>
            <w:tcW w:w="2880" w:type="dxa"/>
          </w:tcPr>
          <w:p w14:paraId="37A9EC4E" w14:textId="635184C5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0CDB4E45" w14:textId="7841A9D4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  <w:tr w:rsidR="00D57FE3" w:rsidRPr="00591845" w14:paraId="769F328F" w14:textId="77777777">
        <w:tc>
          <w:tcPr>
            <w:tcW w:w="2880" w:type="dxa"/>
          </w:tcPr>
          <w:p w14:paraId="13158B67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Férias + 1/3</w:t>
            </w:r>
          </w:p>
        </w:tc>
        <w:tc>
          <w:tcPr>
            <w:tcW w:w="2880" w:type="dxa"/>
          </w:tcPr>
          <w:p w14:paraId="3C919861" w14:textId="6C9EC574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388F904A" w14:textId="0A1D316A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  <w:tr w:rsidR="00D57FE3" w:rsidRPr="00591845" w14:paraId="6089FDE2" w14:textId="77777777">
        <w:tc>
          <w:tcPr>
            <w:tcW w:w="2880" w:type="dxa"/>
          </w:tcPr>
          <w:p w14:paraId="54638352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13º salário</w:t>
            </w:r>
          </w:p>
        </w:tc>
        <w:tc>
          <w:tcPr>
            <w:tcW w:w="2880" w:type="dxa"/>
          </w:tcPr>
          <w:p w14:paraId="08B1C5DF" w14:textId="726A6D0E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2700B0C3" w14:textId="1CFD6BAD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  <w:tr w:rsidR="00D57FE3" w:rsidRPr="00591845" w14:paraId="4C9EA923" w14:textId="77777777">
        <w:tc>
          <w:tcPr>
            <w:tcW w:w="2880" w:type="dxa"/>
          </w:tcPr>
          <w:p w14:paraId="28DDA72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Aviso prévio</w:t>
            </w:r>
          </w:p>
        </w:tc>
        <w:tc>
          <w:tcPr>
            <w:tcW w:w="2880" w:type="dxa"/>
          </w:tcPr>
          <w:p w14:paraId="5A62A47D" w14:textId="67BA398F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154D2C06" w14:textId="4118A038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  <w:tr w:rsidR="00D57FE3" w:rsidRPr="00591845" w14:paraId="0060B0AC" w14:textId="77777777">
        <w:tc>
          <w:tcPr>
            <w:tcW w:w="2880" w:type="dxa"/>
          </w:tcPr>
          <w:p w14:paraId="7DCB7E1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Outros</w:t>
            </w:r>
          </w:p>
        </w:tc>
        <w:tc>
          <w:tcPr>
            <w:tcW w:w="2880" w:type="dxa"/>
          </w:tcPr>
          <w:p w14:paraId="02B0A15B" w14:textId="01B99FF4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0%</w:t>
            </w:r>
          </w:p>
        </w:tc>
        <w:tc>
          <w:tcPr>
            <w:tcW w:w="2880" w:type="dxa"/>
          </w:tcPr>
          <w:p w14:paraId="4D2ADCAD" w14:textId="68C74C0C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0</w:t>
            </w:r>
          </w:p>
        </w:tc>
      </w:tr>
    </w:tbl>
    <w:p w14:paraId="1866561B" w14:textId="7F63232A" w:rsidR="00D57FE3" w:rsidRPr="00591845" w:rsidRDefault="00591845">
      <w:pPr>
        <w:rPr>
          <w:lang w:val="pt-BR"/>
        </w:rPr>
      </w:pPr>
      <w:r w:rsidRPr="00591845">
        <w:rPr>
          <w:lang w:val="pt-BR"/>
        </w:rPr>
        <w:t>Obs. Cálculos realizados para MEI</w:t>
      </w:r>
      <w:r w:rsidR="00FD6770">
        <w:rPr>
          <w:lang w:val="pt-BR"/>
        </w:rPr>
        <w:t xml:space="preserve"> que</w:t>
      </w:r>
      <w:r w:rsidRPr="00591845">
        <w:rPr>
          <w:lang w:val="pt-BR"/>
        </w:rPr>
        <w:t xml:space="preserve"> trabalha </w:t>
      </w:r>
      <w:r w:rsidR="00FD6770">
        <w:rPr>
          <w:lang w:val="pt-BR"/>
        </w:rPr>
        <w:t>autônomo</w:t>
      </w:r>
      <w:r w:rsidRPr="00591845">
        <w:rPr>
          <w:lang w:val="pt-BR"/>
        </w:rPr>
        <w:t>, sem funcionários.</w:t>
      </w:r>
    </w:p>
    <w:p w14:paraId="29021650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4. CUSTOS OPERACIONAIS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28"/>
        <w:gridCol w:w="2034"/>
        <w:gridCol w:w="1989"/>
        <w:gridCol w:w="1979"/>
      </w:tblGrid>
      <w:tr w:rsidR="00D57FE3" w:rsidRPr="00591845" w14:paraId="480ABD65" w14:textId="77777777" w:rsidTr="00DB08A7">
        <w:tc>
          <w:tcPr>
            <w:tcW w:w="2692" w:type="dxa"/>
          </w:tcPr>
          <w:p w14:paraId="501ECE5D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Item</w:t>
            </w:r>
          </w:p>
        </w:tc>
        <w:tc>
          <w:tcPr>
            <w:tcW w:w="2078" w:type="dxa"/>
          </w:tcPr>
          <w:p w14:paraId="48DFA6E4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Quantidade</w:t>
            </w:r>
          </w:p>
        </w:tc>
        <w:tc>
          <w:tcPr>
            <w:tcW w:w="2048" w:type="dxa"/>
          </w:tcPr>
          <w:p w14:paraId="47126241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Unitário (R$)</w:t>
            </w:r>
          </w:p>
        </w:tc>
        <w:tc>
          <w:tcPr>
            <w:tcW w:w="2038" w:type="dxa"/>
          </w:tcPr>
          <w:p w14:paraId="275020E5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Mensal (R$)</w:t>
            </w:r>
          </w:p>
        </w:tc>
      </w:tr>
      <w:tr w:rsidR="00D57FE3" w:rsidRPr="00591845" w14:paraId="0C7B0ADC" w14:textId="77777777" w:rsidTr="00DB08A7">
        <w:tc>
          <w:tcPr>
            <w:tcW w:w="2692" w:type="dxa"/>
          </w:tcPr>
          <w:p w14:paraId="5F75F3C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 xml:space="preserve">Manutenção de </w:t>
            </w:r>
            <w:r w:rsidRPr="00591845">
              <w:rPr>
                <w:lang w:val="pt-BR"/>
              </w:rPr>
              <w:lastRenderedPageBreak/>
              <w:t>equipamentos</w:t>
            </w:r>
          </w:p>
        </w:tc>
        <w:tc>
          <w:tcPr>
            <w:tcW w:w="2078" w:type="dxa"/>
          </w:tcPr>
          <w:p w14:paraId="4B1570E8" w14:textId="7656019E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1</w:t>
            </w:r>
          </w:p>
        </w:tc>
        <w:tc>
          <w:tcPr>
            <w:tcW w:w="2048" w:type="dxa"/>
          </w:tcPr>
          <w:p w14:paraId="109951CC" w14:textId="4F6D0CAB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R$ 70,00</w:t>
            </w:r>
          </w:p>
        </w:tc>
        <w:tc>
          <w:tcPr>
            <w:tcW w:w="2038" w:type="dxa"/>
          </w:tcPr>
          <w:p w14:paraId="64E3A698" w14:textId="01AFB6F1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R$70,00</w:t>
            </w:r>
          </w:p>
        </w:tc>
      </w:tr>
      <w:tr w:rsidR="00D57FE3" w:rsidRPr="00591845" w14:paraId="6A1F402E" w14:textId="77777777" w:rsidTr="00DB08A7">
        <w:tc>
          <w:tcPr>
            <w:tcW w:w="2692" w:type="dxa"/>
          </w:tcPr>
          <w:p w14:paraId="675C5424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EPIs</w:t>
            </w:r>
          </w:p>
        </w:tc>
        <w:tc>
          <w:tcPr>
            <w:tcW w:w="2078" w:type="dxa"/>
          </w:tcPr>
          <w:p w14:paraId="5C14C816" w14:textId="7BE2A09C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2048" w:type="dxa"/>
          </w:tcPr>
          <w:p w14:paraId="244CDA1F" w14:textId="0F2389C9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R$ 25,00</w:t>
            </w:r>
          </w:p>
        </w:tc>
        <w:tc>
          <w:tcPr>
            <w:tcW w:w="2038" w:type="dxa"/>
          </w:tcPr>
          <w:p w14:paraId="3358A0D8" w14:textId="7E428784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R$ 25,00</w:t>
            </w:r>
          </w:p>
        </w:tc>
      </w:tr>
      <w:tr w:rsidR="00D57FE3" w:rsidRPr="00591845" w14:paraId="254C9245" w14:textId="77777777" w:rsidTr="00DB08A7">
        <w:tc>
          <w:tcPr>
            <w:tcW w:w="2692" w:type="dxa"/>
          </w:tcPr>
          <w:p w14:paraId="4BEE0A0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Ferramentas</w:t>
            </w:r>
          </w:p>
        </w:tc>
        <w:tc>
          <w:tcPr>
            <w:tcW w:w="2078" w:type="dxa"/>
          </w:tcPr>
          <w:p w14:paraId="0603051D" w14:textId="4D09E25E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2048" w:type="dxa"/>
          </w:tcPr>
          <w:p w14:paraId="3CE7CBDA" w14:textId="736CDC7E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R$ 20,00</w:t>
            </w:r>
          </w:p>
        </w:tc>
        <w:tc>
          <w:tcPr>
            <w:tcW w:w="2038" w:type="dxa"/>
          </w:tcPr>
          <w:p w14:paraId="23844B61" w14:textId="240496E1" w:rsidR="00D57FE3" w:rsidRPr="00591845" w:rsidRDefault="00DD2F2E">
            <w:pPr>
              <w:rPr>
                <w:lang w:val="pt-BR"/>
              </w:rPr>
            </w:pPr>
            <w:r>
              <w:rPr>
                <w:lang w:val="pt-BR"/>
              </w:rPr>
              <w:t>R$ 20,00</w:t>
            </w:r>
          </w:p>
        </w:tc>
      </w:tr>
    </w:tbl>
    <w:p w14:paraId="0594263B" w14:textId="77777777" w:rsidR="00D57FE3" w:rsidRPr="00591845" w:rsidRDefault="00D57FE3">
      <w:pPr>
        <w:rPr>
          <w:lang w:val="pt-BR"/>
        </w:rPr>
      </w:pPr>
    </w:p>
    <w:p w14:paraId="1F8B4BA6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5. TRIBUTOS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D57FE3" w:rsidRPr="00591845" w14:paraId="4648BB9C" w14:textId="77777777">
        <w:tc>
          <w:tcPr>
            <w:tcW w:w="2880" w:type="dxa"/>
          </w:tcPr>
          <w:p w14:paraId="3DE1EB35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Tributo</w:t>
            </w:r>
          </w:p>
        </w:tc>
        <w:tc>
          <w:tcPr>
            <w:tcW w:w="2880" w:type="dxa"/>
          </w:tcPr>
          <w:p w14:paraId="1F092A2C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Percentual</w:t>
            </w:r>
          </w:p>
        </w:tc>
        <w:tc>
          <w:tcPr>
            <w:tcW w:w="2880" w:type="dxa"/>
          </w:tcPr>
          <w:p w14:paraId="3DA38C4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(R$)</w:t>
            </w:r>
          </w:p>
        </w:tc>
      </w:tr>
      <w:tr w:rsidR="00D57FE3" w:rsidRPr="00591845" w14:paraId="1F7864BF" w14:textId="77777777">
        <w:tc>
          <w:tcPr>
            <w:tcW w:w="2880" w:type="dxa"/>
          </w:tcPr>
          <w:p w14:paraId="6F521E45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DAS-MEI</w:t>
            </w:r>
          </w:p>
        </w:tc>
        <w:tc>
          <w:tcPr>
            <w:tcW w:w="2880" w:type="dxa"/>
          </w:tcPr>
          <w:p w14:paraId="3C602BA9" w14:textId="6394A06D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6,86%</w:t>
            </w:r>
          </w:p>
        </w:tc>
        <w:tc>
          <w:tcPr>
            <w:tcW w:w="2880" w:type="dxa"/>
          </w:tcPr>
          <w:p w14:paraId="5077D021" w14:textId="56D51724" w:rsidR="00D57FE3" w:rsidRPr="00591845" w:rsidRDefault="00E94606">
            <w:pPr>
              <w:rPr>
                <w:lang w:val="pt-BR"/>
              </w:rPr>
            </w:pPr>
            <w:r>
              <w:rPr>
                <w:lang w:val="pt-BR"/>
              </w:rPr>
              <w:t>R$ 86,05</w:t>
            </w:r>
          </w:p>
        </w:tc>
      </w:tr>
      <w:tr w:rsidR="00D57FE3" w:rsidRPr="00591845" w14:paraId="17CDAFB0" w14:textId="77777777">
        <w:tc>
          <w:tcPr>
            <w:tcW w:w="2880" w:type="dxa"/>
          </w:tcPr>
          <w:p w14:paraId="68BDB64C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Simples Nacional</w:t>
            </w:r>
          </w:p>
        </w:tc>
        <w:tc>
          <w:tcPr>
            <w:tcW w:w="2880" w:type="dxa"/>
          </w:tcPr>
          <w:p w14:paraId="51076351" w14:textId="72626646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880" w:type="dxa"/>
          </w:tcPr>
          <w:p w14:paraId="2379EEDF" w14:textId="535CE7C8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  <w:tr w:rsidR="00D57FE3" w:rsidRPr="00591845" w14:paraId="321A36B2" w14:textId="77777777">
        <w:tc>
          <w:tcPr>
            <w:tcW w:w="2880" w:type="dxa"/>
          </w:tcPr>
          <w:p w14:paraId="48D9C22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ISSQN</w:t>
            </w:r>
          </w:p>
        </w:tc>
        <w:tc>
          <w:tcPr>
            <w:tcW w:w="2880" w:type="dxa"/>
          </w:tcPr>
          <w:p w14:paraId="64F99254" w14:textId="43FA89AF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880" w:type="dxa"/>
          </w:tcPr>
          <w:p w14:paraId="556F83A5" w14:textId="2E34CA62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  <w:tr w:rsidR="00D57FE3" w:rsidRPr="00591845" w14:paraId="29CD77A7" w14:textId="77777777">
        <w:tc>
          <w:tcPr>
            <w:tcW w:w="2880" w:type="dxa"/>
          </w:tcPr>
          <w:p w14:paraId="32B117C4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IRRF</w:t>
            </w:r>
          </w:p>
        </w:tc>
        <w:tc>
          <w:tcPr>
            <w:tcW w:w="2880" w:type="dxa"/>
          </w:tcPr>
          <w:p w14:paraId="4EE99085" w14:textId="7D80DAF5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  <w:tc>
          <w:tcPr>
            <w:tcW w:w="2880" w:type="dxa"/>
          </w:tcPr>
          <w:p w14:paraId="715A21BE" w14:textId="3A44EC91" w:rsidR="00D57FE3" w:rsidRPr="00591845" w:rsidRDefault="00941F01">
            <w:pPr>
              <w:rPr>
                <w:lang w:val="pt-BR"/>
              </w:rPr>
            </w:pPr>
            <w:r>
              <w:rPr>
                <w:lang w:val="pt-BR"/>
              </w:rPr>
              <w:t>0</w:t>
            </w:r>
          </w:p>
        </w:tc>
      </w:tr>
    </w:tbl>
    <w:p w14:paraId="24872469" w14:textId="42B586F2" w:rsidR="00D57FE3" w:rsidRPr="00591845" w:rsidRDefault="00FD6770">
      <w:pPr>
        <w:rPr>
          <w:lang w:val="pt-BR"/>
        </w:rPr>
      </w:pPr>
      <w:r>
        <w:rPr>
          <w:lang w:val="pt-BR"/>
        </w:rPr>
        <w:t>*</w:t>
      </w:r>
      <w:r w:rsidR="00E94606">
        <w:rPr>
          <w:lang w:val="pt-BR"/>
        </w:rPr>
        <w:t>Demais impostos já são recolhidos pela DAS-MEI</w:t>
      </w:r>
    </w:p>
    <w:p w14:paraId="04873D38" w14:textId="2B06CC4D" w:rsidR="00D57FE3" w:rsidRPr="00591845" w:rsidRDefault="00DB08A7">
      <w:pPr>
        <w:pStyle w:val="Ttulo1"/>
        <w:rPr>
          <w:lang w:val="pt-BR"/>
        </w:rPr>
      </w:pPr>
      <w:r w:rsidRPr="00591845">
        <w:rPr>
          <w:lang w:val="pt-BR"/>
        </w:rPr>
        <w:t>6</w:t>
      </w:r>
      <w:r w:rsidR="00F63C0D" w:rsidRPr="00591845">
        <w:rPr>
          <w:lang w:val="pt-BR"/>
        </w:rPr>
        <w:t>. RESUMO DA FORMAÇÃO DO PREÇO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D57FE3" w:rsidRPr="00591845" w14:paraId="4DBCCE57" w14:textId="77777777">
        <w:tc>
          <w:tcPr>
            <w:tcW w:w="4320" w:type="dxa"/>
          </w:tcPr>
          <w:p w14:paraId="53444B62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Composição</w:t>
            </w:r>
          </w:p>
        </w:tc>
        <w:tc>
          <w:tcPr>
            <w:tcW w:w="4320" w:type="dxa"/>
          </w:tcPr>
          <w:p w14:paraId="7E0CD7B9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(R$)</w:t>
            </w:r>
          </w:p>
        </w:tc>
      </w:tr>
      <w:tr w:rsidR="00D57FE3" w:rsidRPr="00591845" w14:paraId="30C1DD02" w14:textId="77777777">
        <w:tc>
          <w:tcPr>
            <w:tcW w:w="4320" w:type="dxa"/>
          </w:tcPr>
          <w:p w14:paraId="5F44BC71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Mão de obra</w:t>
            </w:r>
          </w:p>
        </w:tc>
        <w:tc>
          <w:tcPr>
            <w:tcW w:w="4320" w:type="dxa"/>
          </w:tcPr>
          <w:p w14:paraId="6AFE16E9" w14:textId="42153596" w:rsidR="00D57FE3" w:rsidRPr="00591845" w:rsidRDefault="00FD6770">
            <w:pPr>
              <w:rPr>
                <w:lang w:val="pt-BR"/>
              </w:rPr>
            </w:pPr>
            <w:r>
              <w:rPr>
                <w:lang w:val="pt-BR"/>
              </w:rPr>
              <w:t>R$ 1.053,95</w:t>
            </w:r>
          </w:p>
        </w:tc>
      </w:tr>
      <w:tr w:rsidR="00D57FE3" w:rsidRPr="00591845" w14:paraId="43E839B1" w14:textId="77777777">
        <w:tc>
          <w:tcPr>
            <w:tcW w:w="4320" w:type="dxa"/>
          </w:tcPr>
          <w:p w14:paraId="18487304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Encargos</w:t>
            </w:r>
          </w:p>
        </w:tc>
        <w:tc>
          <w:tcPr>
            <w:tcW w:w="4320" w:type="dxa"/>
          </w:tcPr>
          <w:p w14:paraId="2E711966" w14:textId="24C9F375" w:rsidR="00D57FE3" w:rsidRPr="00591845" w:rsidRDefault="00E94606">
            <w:pPr>
              <w:rPr>
                <w:lang w:val="pt-BR"/>
              </w:rPr>
            </w:pPr>
            <w:r>
              <w:rPr>
                <w:lang w:val="pt-BR"/>
              </w:rPr>
              <w:t>R$ 0,00</w:t>
            </w:r>
          </w:p>
        </w:tc>
      </w:tr>
      <w:tr w:rsidR="00D57FE3" w:rsidRPr="00591845" w14:paraId="3247BFF1" w14:textId="77777777">
        <w:tc>
          <w:tcPr>
            <w:tcW w:w="4320" w:type="dxa"/>
          </w:tcPr>
          <w:p w14:paraId="3EFA1AC3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Custos operacionais</w:t>
            </w:r>
          </w:p>
        </w:tc>
        <w:tc>
          <w:tcPr>
            <w:tcW w:w="4320" w:type="dxa"/>
          </w:tcPr>
          <w:p w14:paraId="1BE16E0E" w14:textId="4880D4D7" w:rsidR="00D57FE3" w:rsidRPr="00591845" w:rsidRDefault="00E94606">
            <w:pPr>
              <w:rPr>
                <w:lang w:val="pt-BR"/>
              </w:rPr>
            </w:pPr>
            <w:r>
              <w:rPr>
                <w:lang w:val="pt-BR"/>
              </w:rPr>
              <w:t>R$ 115,00</w:t>
            </w:r>
          </w:p>
        </w:tc>
      </w:tr>
      <w:tr w:rsidR="00D57FE3" w:rsidRPr="00591845" w14:paraId="0AD59152" w14:textId="77777777">
        <w:tc>
          <w:tcPr>
            <w:tcW w:w="4320" w:type="dxa"/>
          </w:tcPr>
          <w:p w14:paraId="059B4484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Tributos</w:t>
            </w:r>
          </w:p>
        </w:tc>
        <w:tc>
          <w:tcPr>
            <w:tcW w:w="4320" w:type="dxa"/>
          </w:tcPr>
          <w:p w14:paraId="30A025C4" w14:textId="46CB9F18" w:rsidR="00D57FE3" w:rsidRPr="00591845" w:rsidRDefault="000A49E0">
            <w:pPr>
              <w:rPr>
                <w:lang w:val="pt-BR"/>
              </w:rPr>
            </w:pPr>
            <w:r>
              <w:rPr>
                <w:lang w:val="pt-BR"/>
              </w:rPr>
              <w:t>R$ 86,05</w:t>
            </w:r>
          </w:p>
        </w:tc>
      </w:tr>
      <w:tr w:rsidR="00D57FE3" w:rsidRPr="00591845" w14:paraId="65CC4F29" w14:textId="77777777">
        <w:tc>
          <w:tcPr>
            <w:tcW w:w="4320" w:type="dxa"/>
          </w:tcPr>
          <w:p w14:paraId="333B9CAF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MENSAL DA PROPOSTA</w:t>
            </w:r>
          </w:p>
        </w:tc>
        <w:tc>
          <w:tcPr>
            <w:tcW w:w="4320" w:type="dxa"/>
          </w:tcPr>
          <w:p w14:paraId="10F6C410" w14:textId="4D327FFF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R$ 1.255,00</w:t>
            </w:r>
          </w:p>
        </w:tc>
      </w:tr>
      <w:tr w:rsidR="00D57FE3" w:rsidRPr="00591845" w14:paraId="6DFE631D" w14:textId="77777777">
        <w:tc>
          <w:tcPr>
            <w:tcW w:w="4320" w:type="dxa"/>
          </w:tcPr>
          <w:p w14:paraId="6A05BE52" w14:textId="77777777" w:rsidR="00D57FE3" w:rsidRPr="00591845" w:rsidRDefault="00F63C0D">
            <w:pPr>
              <w:rPr>
                <w:lang w:val="pt-BR"/>
              </w:rPr>
            </w:pPr>
            <w:r w:rsidRPr="00591845">
              <w:rPr>
                <w:lang w:val="pt-BR"/>
              </w:rPr>
              <w:t>VALOR TOTAL (12 MESES)</w:t>
            </w:r>
          </w:p>
        </w:tc>
        <w:tc>
          <w:tcPr>
            <w:tcW w:w="4320" w:type="dxa"/>
          </w:tcPr>
          <w:p w14:paraId="7963353D" w14:textId="31F5F5A1" w:rsidR="00D57FE3" w:rsidRPr="00591845" w:rsidRDefault="00591845">
            <w:pPr>
              <w:rPr>
                <w:lang w:val="pt-BR"/>
              </w:rPr>
            </w:pPr>
            <w:r w:rsidRPr="00591845">
              <w:rPr>
                <w:lang w:val="pt-BR"/>
              </w:rPr>
              <w:t>R$ 15.060,00</w:t>
            </w:r>
          </w:p>
        </w:tc>
      </w:tr>
    </w:tbl>
    <w:p w14:paraId="532D3669" w14:textId="77777777" w:rsidR="00D57FE3" w:rsidRPr="00591845" w:rsidRDefault="00D57FE3">
      <w:pPr>
        <w:rPr>
          <w:lang w:val="pt-BR"/>
        </w:rPr>
      </w:pPr>
    </w:p>
    <w:p w14:paraId="088D431F" w14:textId="77777777" w:rsidR="00D57FE3" w:rsidRPr="00591845" w:rsidRDefault="00F63C0D">
      <w:pPr>
        <w:pStyle w:val="Ttulo1"/>
        <w:rPr>
          <w:lang w:val="pt-BR"/>
        </w:rPr>
      </w:pPr>
      <w:r w:rsidRPr="00591845">
        <w:rPr>
          <w:lang w:val="pt-BR"/>
        </w:rPr>
        <w:t>DECLARAÇÃO</w:t>
      </w:r>
    </w:p>
    <w:p w14:paraId="2E54C219" w14:textId="77777777" w:rsidR="00D57FE3" w:rsidRPr="00591845" w:rsidRDefault="00F63C0D">
      <w:pPr>
        <w:rPr>
          <w:lang w:val="pt-BR"/>
        </w:rPr>
      </w:pPr>
      <w:r w:rsidRPr="00591845">
        <w:rPr>
          <w:lang w:val="pt-BR"/>
        </w:rPr>
        <w:t>Declaro que os valores apresentados contemplam todos os custos diretos e indiretos necessários à perfeita execução do objeto, incluindo encargos sociais, trabalhistas, previdenciários, fiscais, comerciais, operacionais, deslocamento, equipamentos, tributos e lucro.</w:t>
      </w:r>
    </w:p>
    <w:p w14:paraId="04A6F7A7" w14:textId="77777777" w:rsidR="00D57FE3" w:rsidRPr="00591845" w:rsidRDefault="00F63C0D">
      <w:pPr>
        <w:rPr>
          <w:lang w:val="pt-BR"/>
        </w:rPr>
      </w:pPr>
      <w:r w:rsidRPr="00591845">
        <w:rPr>
          <w:lang w:val="pt-BR"/>
        </w:rPr>
        <w:br/>
        <w:t>Local e data: ____/____/______</w:t>
      </w:r>
    </w:p>
    <w:p w14:paraId="1477687C" w14:textId="77777777" w:rsidR="00D57FE3" w:rsidRPr="00591845" w:rsidRDefault="00F63C0D">
      <w:pPr>
        <w:rPr>
          <w:lang w:val="pt-BR"/>
        </w:rPr>
      </w:pPr>
      <w:r w:rsidRPr="00591845">
        <w:rPr>
          <w:lang w:val="pt-BR"/>
        </w:rPr>
        <w:t>Assinatura: ___________________________</w:t>
      </w:r>
    </w:p>
    <w:sectPr w:rsidR="00D57FE3" w:rsidRPr="0059184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3808679">
    <w:abstractNumId w:val="8"/>
  </w:num>
  <w:num w:numId="2" w16cid:durableId="338429197">
    <w:abstractNumId w:val="6"/>
  </w:num>
  <w:num w:numId="3" w16cid:durableId="2065978591">
    <w:abstractNumId w:val="5"/>
  </w:num>
  <w:num w:numId="4" w16cid:durableId="1172378029">
    <w:abstractNumId w:val="4"/>
  </w:num>
  <w:num w:numId="5" w16cid:durableId="1398669522">
    <w:abstractNumId w:val="7"/>
  </w:num>
  <w:num w:numId="6" w16cid:durableId="390230300">
    <w:abstractNumId w:val="3"/>
  </w:num>
  <w:num w:numId="7" w16cid:durableId="1336374969">
    <w:abstractNumId w:val="2"/>
  </w:num>
  <w:num w:numId="8" w16cid:durableId="1109280645">
    <w:abstractNumId w:val="1"/>
  </w:num>
  <w:num w:numId="9" w16cid:durableId="123030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2D03"/>
    <w:rsid w:val="00034616"/>
    <w:rsid w:val="0006063C"/>
    <w:rsid w:val="000A49E0"/>
    <w:rsid w:val="0015074B"/>
    <w:rsid w:val="0029639D"/>
    <w:rsid w:val="00326F90"/>
    <w:rsid w:val="00591845"/>
    <w:rsid w:val="005E27D7"/>
    <w:rsid w:val="00941F01"/>
    <w:rsid w:val="00AA1D8D"/>
    <w:rsid w:val="00AB599C"/>
    <w:rsid w:val="00B47730"/>
    <w:rsid w:val="00BE18A0"/>
    <w:rsid w:val="00CB0664"/>
    <w:rsid w:val="00D57FE3"/>
    <w:rsid w:val="00DB08A7"/>
    <w:rsid w:val="00DD2F2E"/>
    <w:rsid w:val="00E94606"/>
    <w:rsid w:val="00F63C0D"/>
    <w:rsid w:val="00FC693F"/>
    <w:rsid w:val="00FD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EA79F"/>
  <w14:defaultImageDpi w14:val="300"/>
  <w15:docId w15:val="{12172E05-15F4-4D12-818E-933EA09A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Ediceia</cp:lastModifiedBy>
  <cp:revision>2</cp:revision>
  <dcterms:created xsi:type="dcterms:W3CDTF">2026-05-14T13:52:00Z</dcterms:created>
  <dcterms:modified xsi:type="dcterms:W3CDTF">2026-05-14T13:52:00Z</dcterms:modified>
  <cp:category/>
</cp:coreProperties>
</file>